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</w:rPr>
        <w:t xml:space="preserve">Emri dhe Mbiemri: </w:t>
      </w:r>
      <w:r>
        <w:t>Olti Bytyqi</w:t>
      </w:r>
    </w:p>
    <w:p>
      <w:r>
        <w:rPr>
          <w:b/>
        </w:rPr>
        <w:t xml:space="preserve">Email: </w:t>
      </w:r>
      <w:r>
        <w:t>olti2097@gmail.com</w:t>
      </w:r>
    </w:p>
    <w:p>
      <w:r>
        <w:rPr>
          <w:b/>
        </w:rPr>
        <w:t xml:space="preserve">Numri i telefonit: </w:t>
      </w:r>
      <w:r>
        <w:t>043 814 168</w:t>
      </w:r>
    </w:p>
    <w:p>
      <w:r>
        <w:rPr>
          <w:b/>
        </w:rPr>
        <w:t xml:space="preserve">Vendbanimi: </w:t>
      </w:r>
      <w:r>
        <w:t>Prishtinë, Kosovë</w:t>
      </w:r>
    </w:p>
    <w:p>
      <w:r>
        <w:rPr>
          <w:b/>
        </w:rPr>
        <w:br/>
        <w:t>Profili Profesional</w:t>
      </w:r>
    </w:p>
    <w:p>
      <w:r>
        <w:t>Student i nivelit Bachelor në Edukim Fizik dhe Sport, me përvojë pune si operator shitjeje. I përgjegjshëm, i disiplinuar dhe i komunikueshëm, me aftësi të mira organizative dhe përkushtim ndaj punës dhe zhvillimit profesional.</w:t>
      </w:r>
    </w:p>
    <w:p>
      <w:r>
        <w:rPr>
          <w:b/>
        </w:rPr>
        <w:br/>
        <w:t>Eksperienca e Punës</w:t>
      </w:r>
    </w:p>
    <w:p>
      <w:r>
        <w:t>Operator i Shitjeve – IP Petrol, Prishtinë (24 Tetor 2025 – aktualisht)</w:t>
      </w:r>
    </w:p>
    <w:p>
      <w:r>
        <w:t>- Shërbim profesional ndaj klientëve</w:t>
      </w:r>
    </w:p>
    <w:p>
      <w:r>
        <w:t>- Menaxhim i arkës dhe pagesave</w:t>
      </w:r>
    </w:p>
    <w:p>
      <w:r>
        <w:t>- Furnizim dhe kontroll i produkteve</w:t>
      </w:r>
    </w:p>
    <w:p>
      <w:r>
        <w:t>- Respektim i rregullave të sigurisë dhe procedurave të kompanisë</w:t>
      </w:r>
    </w:p>
    <w:p>
      <w:r>
        <w:t>- Punë ekipore dhe organizim i mirë i kohës</w:t>
      </w:r>
    </w:p>
    <w:p>
      <w:r>
        <w:rPr>
          <w:b/>
        </w:rPr>
        <w:br/>
        <w:t>Arsimi</w:t>
      </w:r>
    </w:p>
    <w:p>
      <w:r>
        <w:t>Studime Bachelor (në vazhdim)</w:t>
        <w:br/>
        <w:t>Universiteti i Prishtinës “Hasan Prishtina”</w:t>
        <w:br/>
        <w:t>Drejtimi: Edukim Fizik dhe Sport</w:t>
      </w:r>
    </w:p>
    <w:p>
      <w:r>
        <w:br/>
        <w:t>Shkollë e Mesme</w:t>
        <w:br/>
        <w:t>Qendra e Kompetencës “Kujtim Krasniqi” – Malishevë</w:t>
        <w:br/>
        <w:t>Drejtimi: Banka dhe Financa</w:t>
      </w:r>
    </w:p>
    <w:p>
      <w:r>
        <w:rPr>
          <w:b/>
        </w:rPr>
        <w:br/>
        <w:t>Aftësi</w:t>
      </w:r>
    </w:p>
    <w:p>
      <w:r>
        <w:t>- Komunikim shumë i mirë me klientë</w:t>
      </w:r>
    </w:p>
    <w:p>
      <w:r>
        <w:t>- Përgjegjësi dhe korrektësi</w:t>
      </w:r>
    </w:p>
    <w:p>
      <w:r>
        <w:t>- Menaxhim i parasë dhe arkës</w:t>
      </w:r>
    </w:p>
    <w:p>
      <w:r>
        <w:t>- Punë ekipore</w:t>
      </w:r>
    </w:p>
    <w:p>
      <w:r>
        <w:t>- Organizim dhe disiplinë</w:t>
      </w:r>
    </w:p>
    <w:p>
      <w:r>
        <w:t>- Aftësi për të punuar nën presion</w:t>
      </w:r>
    </w:p>
    <w:p>
      <w:r>
        <w:rPr>
          <w:b/>
        </w:rPr>
        <w:br/>
        <w:t>Gjuhë</w:t>
      </w:r>
    </w:p>
    <w:p>
      <w:r>
        <w:t>- Shqip – Amtare</w:t>
      </w:r>
    </w:p>
    <w:p>
      <w:r>
        <w:t>- Anglisht – Nivel i lartë (Advanced)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